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94091371" name="019e1bed-dab8-724b-b417-bb016bff56d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8246288" name="019e1bed-dab8-724b-b417-bb016bff56d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6269605" name="019e1bee-8a36-7e81-842b-33f1f93a3b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9770891" name="019e1bee-8a36-7e81-842b-33f1f93a3b0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 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63899691" name="019e1bef-9e63-7905-8d1f-9908b3276c9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9549374" name="019e1bef-9e63-7905-8d1f-9908b3276c9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5199196" name="019e1bef-b740-7925-bd3d-ca3fea0c36b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0607084" name="019e1bef-b740-7925-bd3d-ca3fea0c36b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50815749" name="019e1c18-018b-765c-be38-8edf90a940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0621822" name="019e1c18-018b-765c-be38-8edf90a940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15677032" name="019e1c18-2672-70c6-b0b1-763a9c2c78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761240" name="019e1c18-2672-70c6-b0b1-763a9c2c788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Oberstrasse 282, 9014 St. Gallen</w:t>
          </w:r>
        </w:p>
        <w:p>
          <w:pPr>
            <w:spacing w:before="0" w:after="0"/>
          </w:pPr>
          <w:r>
            <w:t>907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